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EE21D" w14:textId="77777777" w:rsidR="00FD7CD3" w:rsidRDefault="00AC647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25B53B98" w14:textId="77777777" w:rsidR="00FD7CD3" w:rsidRDefault="00AC6470">
      <w:pPr>
        <w:spacing w:after="0"/>
        <w:jc w:val="center"/>
      </w:pPr>
      <w:r>
        <w:t>Місто: Запоріжжя</w:t>
      </w:r>
    </w:p>
    <w:p w14:paraId="34BC0485" w14:textId="77777777" w:rsidR="00FD7CD3" w:rsidRDefault="00AC6470">
      <w:pPr>
        <w:spacing w:after="240"/>
        <w:jc w:val="center"/>
      </w:pPr>
      <w:r>
        <w:t>31 Січня - 01 Лютого 2026</w:t>
      </w:r>
    </w:p>
    <w:p w14:paraId="2C06350A" w14:textId="77777777" w:rsidR="00FD7CD3" w:rsidRDefault="00AC6470">
      <w:pPr>
        <w:pStyle w:val="Heading1"/>
        <w:jc w:val="center"/>
      </w:pPr>
      <w:r>
        <w:t>305 Dancehall Юніори Solo Початківці</w:t>
      </w:r>
    </w:p>
    <w:p w14:paraId="052D887E" w14:textId="77777777" w:rsidR="00FD7CD3" w:rsidRDefault="00AC6470">
      <w:pPr>
        <w:pStyle w:val="Heading2"/>
      </w:pPr>
      <w:r>
        <w:t>Фінал</w:t>
      </w:r>
    </w:p>
    <w:p w14:paraId="3EDA04AB" w14:textId="77777777" w:rsidR="00FD7CD3" w:rsidRDefault="00AC6470">
      <w:pPr>
        <w:spacing w:after="0"/>
      </w:pPr>
      <w:r>
        <w:t>Суддівська колегія:</w:t>
      </w:r>
    </w:p>
    <w:p w14:paraId="4CF1E51E" w14:textId="77777777" w:rsidR="00FD7CD3" w:rsidRDefault="00AC6470">
      <w:pPr>
        <w:spacing w:after="0"/>
      </w:pPr>
      <w:r>
        <w:t>A - Марія Chirva (Київ)</w:t>
      </w:r>
    </w:p>
    <w:p w14:paraId="76EF974C" w14:textId="77777777" w:rsidR="00FD7CD3" w:rsidRDefault="00AC6470">
      <w:pPr>
        <w:spacing w:after="0"/>
      </w:pPr>
      <w:r>
        <w:t>B - Рижкова Олена</w:t>
      </w:r>
    </w:p>
    <w:p w14:paraId="608C31EC" w14:textId="77777777" w:rsidR="00FD7CD3" w:rsidRDefault="00AC6470">
      <w:pPr>
        <w:spacing w:after="0"/>
      </w:pPr>
      <w:r>
        <w:t>C - Тетяна Ворона</w:t>
      </w:r>
    </w:p>
    <w:p w14:paraId="7D64198D" w14:textId="77777777" w:rsidR="00FD7CD3" w:rsidRDefault="00AC6470">
      <w:pPr>
        <w:spacing w:after="0"/>
      </w:pPr>
      <w:r>
        <w:t>D - Олена Рубан</w:t>
      </w:r>
    </w:p>
    <w:p w14:paraId="043528DE" w14:textId="77777777" w:rsidR="00FD7CD3" w:rsidRDefault="00AC6470">
      <w:pPr>
        <w:spacing w:after="0"/>
      </w:pPr>
      <w:r>
        <w:t>E - KATiA (Чернігів)</w:t>
      </w:r>
    </w:p>
    <w:p w14:paraId="066D7CD5" w14:textId="77777777" w:rsidR="00FD7CD3" w:rsidRDefault="00AC6470">
      <w:pPr>
        <w:spacing w:after="0"/>
      </w:pPr>
      <w:r>
        <w:t>F - Аліна Лисікова</w:t>
      </w:r>
    </w:p>
    <w:p w14:paraId="315AA2FD" w14:textId="77777777" w:rsidR="00FD7CD3" w:rsidRDefault="00AC6470">
      <w:pPr>
        <w:spacing w:after="0"/>
      </w:pPr>
      <w:r>
        <w:t>G - Анастасія Оріна</w:t>
      </w:r>
    </w:p>
    <w:p w14:paraId="7D2B92CE" w14:textId="77777777" w:rsidR="00FD7CD3" w:rsidRDefault="00AC6470">
      <w:pPr>
        <w:spacing w:after="0"/>
      </w:pPr>
      <w:r>
        <w:t>H - Ольга Яковлєва</w:t>
      </w:r>
    </w:p>
    <w:p w14:paraId="0BABF34F" w14:textId="77777777" w:rsidR="00FD7CD3" w:rsidRDefault="00FD7CD3">
      <w:pPr>
        <w:spacing w:after="120"/>
      </w:pPr>
    </w:p>
    <w:p w14:paraId="5EA1C496" w14:textId="77777777" w:rsidR="00FD7CD3" w:rsidRDefault="00AC6470">
      <w:r>
        <w:t>Результати:</w:t>
      </w:r>
    </w:p>
    <w:p w14:paraId="7EFF92BE" w14:textId="77777777" w:rsidR="00FD7CD3" w:rsidRDefault="00AC6470">
      <w:pPr>
        <w:pStyle w:val="ListNumber"/>
      </w:pPr>
      <w:r>
        <w:t>#280 Кіра Чумаченко - 1 місце</w:t>
      </w:r>
    </w:p>
    <w:p w14:paraId="2DAD8493" w14:textId="77777777" w:rsidR="00FD7CD3" w:rsidRDefault="00FD7CD3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C6470" w14:paraId="2E8059A8" w14:textId="77777777" w:rsidTr="00FD7C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74C3D77C" w14:textId="77777777" w:rsidR="00AC6470" w:rsidRDefault="00AC6470">
            <w:pPr>
              <w:jc w:val="center"/>
            </w:pPr>
            <w:r>
              <w:t>№</w:t>
            </w:r>
          </w:p>
        </w:tc>
        <w:tc>
          <w:tcPr>
            <w:tcW w:w="936" w:type="dxa"/>
          </w:tcPr>
          <w:p w14:paraId="182EB951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36" w:type="dxa"/>
          </w:tcPr>
          <w:p w14:paraId="53882946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36" w:type="dxa"/>
          </w:tcPr>
          <w:p w14:paraId="29A43BE5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936" w:type="dxa"/>
          </w:tcPr>
          <w:p w14:paraId="1C9A9563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936" w:type="dxa"/>
          </w:tcPr>
          <w:p w14:paraId="7161BE98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936" w:type="dxa"/>
          </w:tcPr>
          <w:p w14:paraId="4DD9BFEF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936" w:type="dxa"/>
          </w:tcPr>
          <w:p w14:paraId="35A51143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936" w:type="dxa"/>
          </w:tcPr>
          <w:p w14:paraId="008CA41B" w14:textId="77777777" w:rsidR="00AC6470" w:rsidRDefault="00AC64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AC6470" w14:paraId="7B8D2C36" w14:textId="77777777" w:rsidTr="00FD7C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0CFC3E34" w14:textId="77777777" w:rsidR="00AC6470" w:rsidRDefault="00AC6470">
            <w:pPr>
              <w:jc w:val="center"/>
            </w:pPr>
            <w:r>
              <w:t>280</w:t>
            </w:r>
          </w:p>
        </w:tc>
        <w:tc>
          <w:tcPr>
            <w:tcW w:w="936" w:type="dxa"/>
          </w:tcPr>
          <w:p w14:paraId="43EB0A66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2AFAC169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0DAACE9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02869B3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96B9FA9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30D919F8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13C61770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4974DB7" w14:textId="77777777" w:rsidR="00AC6470" w:rsidRDefault="00AC64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71E5FF70" w14:textId="77777777" w:rsidR="00FD7CD3" w:rsidRDefault="00FD7CD3"/>
    <w:sectPr w:rsidR="00FD7CD3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7610715">
    <w:abstractNumId w:val="8"/>
  </w:num>
  <w:num w:numId="2" w16cid:durableId="1095173359">
    <w:abstractNumId w:val="6"/>
  </w:num>
  <w:num w:numId="3" w16cid:durableId="1399548797">
    <w:abstractNumId w:val="5"/>
  </w:num>
  <w:num w:numId="4" w16cid:durableId="1306399834">
    <w:abstractNumId w:val="4"/>
  </w:num>
  <w:num w:numId="5" w16cid:durableId="1754470653">
    <w:abstractNumId w:val="7"/>
  </w:num>
  <w:num w:numId="6" w16cid:durableId="991448692">
    <w:abstractNumId w:val="3"/>
  </w:num>
  <w:num w:numId="7" w16cid:durableId="624235732">
    <w:abstractNumId w:val="2"/>
  </w:num>
  <w:num w:numId="8" w16cid:durableId="682434734">
    <w:abstractNumId w:val="1"/>
  </w:num>
  <w:num w:numId="9" w16cid:durableId="1236862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7170C"/>
    <w:rsid w:val="00AA1D8D"/>
    <w:rsid w:val="00AC6470"/>
    <w:rsid w:val="00B47730"/>
    <w:rsid w:val="00CB0664"/>
    <w:rsid w:val="00FC693F"/>
    <w:rsid w:val="00FD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11E0DF"/>
  <w14:defaultImageDpi w14:val="300"/>
  <w15:docId w15:val="{63043741-47FF-41F1-B83E-251A494B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2026-02-04T00:48:00Z</dcterms:modified>
  <cp:category/>
</cp:coreProperties>
</file>